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CED82" w14:textId="77777777" w:rsidR="00075232" w:rsidRPr="00F04187" w:rsidRDefault="0022206C" w:rsidP="00ED1664">
      <w:pPr>
        <w:pStyle w:val="Ttulo1"/>
        <w:spacing w:before="0"/>
        <w:jc w:val="center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ANEXO II</w:t>
      </w:r>
    </w:p>
    <w:p w14:paraId="454A18A5" w14:textId="306D544A" w:rsidR="00F04187" w:rsidRPr="00F04187" w:rsidRDefault="0022206C" w:rsidP="667E4B94">
      <w:pPr>
        <w:pStyle w:val="Ttulo1"/>
        <w:jc w:val="center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667E4B94">
        <w:rPr>
          <w:rFonts w:ascii="Fira Sans" w:hAnsi="Fira Sans"/>
          <w:color w:val="000000" w:themeColor="text1"/>
          <w:sz w:val="24"/>
          <w:szCs w:val="24"/>
          <w:lang w:val="pt-BR"/>
        </w:rPr>
        <w:t>DECLARAÇÃO DE PARCERIA E ACORDO ENTRE ORGANIZAÇÕES PARA A FORMALIZAÇÃO DA REDE DA SOCIOBIOECONOMIA</w:t>
      </w:r>
    </w:p>
    <w:p w14:paraId="35463B9C" w14:textId="1EE89FE7" w:rsidR="667E4B94" w:rsidRDefault="667E4B94" w:rsidP="667E4B94">
      <w:pPr>
        <w:rPr>
          <w:lang w:val="pt-BR"/>
        </w:rPr>
      </w:pPr>
    </w:p>
    <w:p w14:paraId="457D5988" w14:textId="5324436F" w:rsidR="08BB1AF0" w:rsidRDefault="08BB1AF0" w:rsidP="667E4B94">
      <w:pPr>
        <w:jc w:val="center"/>
        <w:rPr>
          <w:rFonts w:ascii="Fira Sans" w:eastAsia="Fira Sans" w:hAnsi="Fira Sans" w:cs="Fira Sans"/>
          <w:lang w:val="pt-BR"/>
        </w:rPr>
      </w:pPr>
      <w:r w:rsidRPr="667E4B94">
        <w:rPr>
          <w:rFonts w:asciiTheme="minorHAnsi" w:hAnsiTheme="minorHAnsi"/>
          <w:lang w:val="pt-BR"/>
        </w:rPr>
        <w:t>Edital Prospera Sociobio: Criação dos Núcleos de Desenvolvimento da Sociobioeconomia na Amazônia</w:t>
      </w:r>
    </w:p>
    <w:p w14:paraId="0EE0C13D" w14:textId="113CCA2A" w:rsidR="00622107" w:rsidRPr="00F04187" w:rsidRDefault="00622107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</w:p>
    <w:p w14:paraId="4E6B466F" w14:textId="5E7B74E7" w:rsidR="00622107" w:rsidRPr="00F04187" w:rsidRDefault="0022206C" w:rsidP="19B7EC3F">
      <w:pPr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As organizações abaixo assinadas, com vistas à participação conjunta na presente Chamada Pública, vêm, por meio desta, formalizar a constituição da [NOME D</w:t>
      </w:r>
      <w:r w:rsidR="5A8B880A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A </w:t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REDE], e </w:t>
      </w:r>
      <w:r w:rsidR="61267FB4" w:rsidRPr="00F04187">
        <w:rPr>
          <w:rFonts w:ascii="Fira Sans" w:hAnsi="Fira Sans"/>
          <w:b/>
          <w:bCs/>
          <w:color w:val="000000" w:themeColor="text1"/>
          <w:sz w:val="24"/>
          <w:szCs w:val="24"/>
          <w:lang w:val="pt-BR"/>
        </w:rPr>
        <w:t xml:space="preserve">DECLARAR </w:t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seu compromisso institucional com os objetivos, princípios e diretrizes do Edital de Seleção de Núcleos da Sociobioeconomia, observando os seguintes termos:</w:t>
      </w:r>
    </w:p>
    <w:p w14:paraId="76296243" w14:textId="032F49B4" w:rsidR="5585B700" w:rsidRPr="00F04187" w:rsidRDefault="5585B700" w:rsidP="5585B700">
      <w:pPr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</w:p>
    <w:p w14:paraId="0479F7CE" w14:textId="7D84E1B7" w:rsidR="00622107" w:rsidRPr="00F04187" w:rsidRDefault="0022206C">
      <w:pPr>
        <w:pStyle w:val="Ttulo2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1. Objetivo da Parceria</w:t>
      </w:r>
    </w:p>
    <w:p w14:paraId="56244764" w14:textId="26615AF2" w:rsidR="00622107" w:rsidRPr="00F04187" w:rsidRDefault="0022206C" w:rsidP="78893710">
      <w:pPr>
        <w:spacing w:before="120"/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Estabelecer acordo de cooperação entre as organizações signatárias para a implementação conjunta de um Núcleo da Sociobioeconomia</w:t>
      </w:r>
      <w:r w:rsidR="36FCA0DE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no (</w:t>
      </w:r>
      <w:r w:rsidR="36FCA0DE" w:rsidRPr="00B9681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nome do </w:t>
      </w:r>
      <w:r w:rsidR="00B96817">
        <w:rPr>
          <w:rFonts w:ascii="Fira Sans" w:hAnsi="Fira Sans"/>
          <w:color w:val="000000" w:themeColor="text1"/>
          <w:sz w:val="24"/>
          <w:szCs w:val="24"/>
          <w:lang w:val="pt-BR"/>
        </w:rPr>
        <w:t>T</w:t>
      </w:r>
      <w:r w:rsidR="36FCA0DE" w:rsidRPr="00B96817">
        <w:rPr>
          <w:rFonts w:ascii="Fira Sans" w:hAnsi="Fira Sans"/>
          <w:color w:val="000000" w:themeColor="text1"/>
          <w:sz w:val="24"/>
          <w:szCs w:val="24"/>
          <w:lang w:val="pt-BR"/>
        </w:rPr>
        <w:t>erritório</w:t>
      </w:r>
      <w:r w:rsidR="00B9681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da Sociobioeconomia</w:t>
      </w:r>
      <w:r w:rsidR="36FCA0DE" w:rsidRPr="00B96817">
        <w:rPr>
          <w:rFonts w:ascii="Fira Sans" w:hAnsi="Fira Sans"/>
          <w:color w:val="000000" w:themeColor="text1"/>
          <w:sz w:val="24"/>
          <w:szCs w:val="24"/>
          <w:lang w:val="pt-BR"/>
        </w:rPr>
        <w:t>)</w:t>
      </w:r>
      <w:r w:rsidRPr="00B96817">
        <w:rPr>
          <w:rFonts w:ascii="Fira Sans" w:hAnsi="Fira Sans"/>
          <w:color w:val="000000" w:themeColor="text1"/>
          <w:sz w:val="24"/>
          <w:szCs w:val="24"/>
          <w:lang w:val="pt-BR"/>
        </w:rPr>
        <w:t>,</w:t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conforme proposta apresentada à Comissão Técnica de Avaliação.</w:t>
      </w:r>
    </w:p>
    <w:p w14:paraId="3BC43558" w14:textId="54953470" w:rsidR="41E3E543" w:rsidRPr="00F04187" w:rsidRDefault="41E3E543" w:rsidP="19B7EC3F">
      <w:pPr>
        <w:jc w:val="right"/>
        <w:rPr>
          <w:rFonts w:ascii="Fira Sans" w:hAnsi="Fira Sans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[Local], [Data]</w:t>
      </w:r>
    </w:p>
    <w:p w14:paraId="48D3B1F3" w14:textId="77777777" w:rsidR="00622107" w:rsidRPr="00F04187" w:rsidRDefault="0022206C">
      <w:pPr>
        <w:pStyle w:val="Ttulo2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2. Composição da Rede</w:t>
      </w:r>
    </w:p>
    <w:p w14:paraId="7DFDDE72" w14:textId="02BB7257" w:rsidR="00B84635" w:rsidRPr="00F04187" w:rsidRDefault="00B84635" w:rsidP="603880ED">
      <w:pPr>
        <w:spacing w:after="0" w:line="240" w:lineRule="auto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b/>
          <w:bCs/>
          <w:color w:val="000000" w:themeColor="text1"/>
          <w:sz w:val="24"/>
          <w:szCs w:val="24"/>
          <w:lang w:val="pt-BR"/>
        </w:rPr>
        <w:t xml:space="preserve">2.1. </w:t>
      </w:r>
      <w:r w:rsidR="0022206C" w:rsidRPr="00F04187">
        <w:rPr>
          <w:rFonts w:ascii="Fira Sans" w:hAnsi="Fira Sans"/>
          <w:b/>
          <w:bCs/>
          <w:color w:val="000000" w:themeColor="text1"/>
          <w:sz w:val="24"/>
          <w:szCs w:val="24"/>
          <w:lang w:val="pt-BR"/>
        </w:rPr>
        <w:t>Organização Líder:</w:t>
      </w:r>
      <w:r w:rsidRPr="00F04187">
        <w:rPr>
          <w:rFonts w:ascii="Fira Sans" w:hAnsi="Fira Sans"/>
          <w:lang w:val="pt-BR"/>
        </w:rPr>
        <w:br/>
      </w:r>
      <w:r w:rsidR="080FC4A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Membro da Rede</w:t>
      </w:r>
      <w:r w:rsidR="4E599A10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[nome da organização]</w:t>
      </w:r>
      <w:r w:rsidR="3A953D1D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</w:t>
      </w:r>
    </w:p>
    <w:p w14:paraId="05CCC5FE" w14:textId="4B2B62F9" w:rsidR="00B84635" w:rsidRPr="00F04187" w:rsidRDefault="00B84635" w:rsidP="603880ED">
      <w:pPr>
        <w:spacing w:after="0" w:line="240" w:lineRule="auto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Endereço Completo: </w:t>
      </w:r>
    </w:p>
    <w:p w14:paraId="5922BCA2" w14:textId="4047D90E" w:rsidR="00B84635" w:rsidRPr="00F04187" w:rsidRDefault="0022206C" w:rsidP="603880ED">
      <w:pPr>
        <w:spacing w:after="0" w:line="240" w:lineRule="auto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CNPJ:</w:t>
      </w:r>
    </w:p>
    <w:p w14:paraId="2A06688F" w14:textId="36CF9D9A" w:rsidR="00B84635" w:rsidRPr="00F04187" w:rsidRDefault="0022206C" w:rsidP="603880ED">
      <w:pPr>
        <w:spacing w:after="0" w:line="240" w:lineRule="auto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Representante Legal:  </w:t>
      </w:r>
    </w:p>
    <w:p w14:paraId="7C5EA352" w14:textId="0BD64C4B" w:rsidR="00622107" w:rsidRPr="00F04187" w:rsidRDefault="31C83129" w:rsidP="603880ED">
      <w:pPr>
        <w:spacing w:after="0" w:line="240" w:lineRule="auto"/>
        <w:rPr>
          <w:rFonts w:ascii="Fira Sans" w:hAnsi="Fira Sans"/>
          <w:color w:val="000000" w:themeColor="text1"/>
          <w:sz w:val="24"/>
          <w:szCs w:val="24"/>
        </w:rPr>
      </w:pPr>
      <w:r w:rsidRPr="00F04187">
        <w:rPr>
          <w:rFonts w:ascii="Fira Sans" w:hAnsi="Fira Sans"/>
          <w:color w:val="000000" w:themeColor="text1"/>
          <w:sz w:val="24"/>
          <w:szCs w:val="24"/>
        </w:rPr>
        <w:t>CPF:</w:t>
      </w:r>
      <w:r w:rsidR="0022206C" w:rsidRPr="00F04187">
        <w:rPr>
          <w:rFonts w:ascii="Fira Sans" w:hAnsi="Fira Sans"/>
          <w:color w:val="000000" w:themeColor="text1"/>
          <w:sz w:val="24"/>
          <w:szCs w:val="24"/>
        </w:rPr>
        <w:t xml:space="preserve">Cargo: </w:t>
      </w:r>
      <w:r w:rsidR="00B84635" w:rsidRPr="00F04187">
        <w:rPr>
          <w:rFonts w:ascii="Fira Sans" w:hAnsi="Fira Sans"/>
        </w:rPr>
        <w:br/>
      </w:r>
      <w:r w:rsidR="00B84635" w:rsidRPr="00F04187">
        <w:rPr>
          <w:rFonts w:ascii="Fira Sans" w:hAnsi="Fira Sans"/>
        </w:rPr>
        <w:br/>
      </w:r>
      <w:r w:rsidR="00B84635" w:rsidRPr="00F04187">
        <w:rPr>
          <w:rFonts w:ascii="Fira Sans" w:hAnsi="Fira Sans"/>
          <w:b/>
          <w:bCs/>
          <w:color w:val="000000" w:themeColor="text1"/>
          <w:sz w:val="24"/>
          <w:szCs w:val="24"/>
        </w:rPr>
        <w:t xml:space="preserve">2.2. </w:t>
      </w:r>
      <w:r w:rsidR="0022206C" w:rsidRPr="00F04187">
        <w:rPr>
          <w:rFonts w:ascii="Fira Sans" w:hAnsi="Fira Sans"/>
          <w:b/>
          <w:bCs/>
          <w:color w:val="000000" w:themeColor="text1"/>
          <w:sz w:val="24"/>
          <w:szCs w:val="24"/>
        </w:rPr>
        <w:t>Organizações Parceiras:</w:t>
      </w:r>
      <w:r w:rsidR="00B84635" w:rsidRPr="00F04187">
        <w:rPr>
          <w:rFonts w:ascii="Fira Sans" w:hAnsi="Fira Sans"/>
        </w:rPr>
        <w:br/>
      </w:r>
      <w:r w:rsidR="00B84635" w:rsidRPr="00F04187">
        <w:rPr>
          <w:rFonts w:ascii="Fira Sans" w:hAnsi="Fira Sans"/>
        </w:rPr>
        <w:br/>
      </w:r>
    </w:p>
    <w:tbl>
      <w:tblPr>
        <w:tblStyle w:val="Tabelacomgrade"/>
        <w:tblW w:w="10204" w:type="dxa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5102"/>
        <w:gridCol w:w="5102"/>
      </w:tblGrid>
      <w:tr w:rsidR="22262F94" w:rsidRPr="00F04187" w14:paraId="752F6940" w14:textId="77777777" w:rsidTr="603880ED">
        <w:trPr>
          <w:trHeight w:val="300"/>
        </w:trPr>
        <w:tc>
          <w:tcPr>
            <w:tcW w:w="5102" w:type="dxa"/>
          </w:tcPr>
          <w:p w14:paraId="2C4650EC" w14:textId="3E1AB0B3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>Nome:</w:t>
            </w:r>
          </w:p>
          <w:p w14:paraId="3FA044E0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 xml:space="preserve">Endereço Completo: </w:t>
            </w:r>
          </w:p>
          <w:p w14:paraId="34F71D05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>CNPJ:</w:t>
            </w:r>
          </w:p>
          <w:p w14:paraId="6EE50F1A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lastRenderedPageBreak/>
              <w:t xml:space="preserve">Representante Legal:  </w:t>
            </w:r>
          </w:p>
          <w:p w14:paraId="22BC4B34" w14:textId="3E7948A3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</w:rPr>
              <w:t>CPF:</w:t>
            </w:r>
          </w:p>
          <w:p w14:paraId="128637D9" w14:textId="355202D8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</w:rPr>
              <w:t xml:space="preserve">Cargo: </w:t>
            </w:r>
            <w:r w:rsidR="00230FD7" w:rsidRPr="00F04187">
              <w:rPr>
                <w:rFonts w:ascii="Fira Sans" w:hAnsi="Fira Sans"/>
              </w:rPr>
              <w:br/>
            </w:r>
          </w:p>
          <w:p w14:paraId="146AD317" w14:textId="79F95412" w:rsidR="22262F94" w:rsidRPr="00F04187" w:rsidRDefault="22262F94" w:rsidP="603880ED">
            <w:pPr>
              <w:rPr>
                <w:rFonts w:ascii="Fira Sans" w:hAnsi="Fira Sans"/>
              </w:rPr>
            </w:pPr>
          </w:p>
        </w:tc>
        <w:tc>
          <w:tcPr>
            <w:tcW w:w="5102" w:type="dxa"/>
          </w:tcPr>
          <w:p w14:paraId="48A9E824" w14:textId="297D94C3" w:rsidR="22262F94" w:rsidRPr="00F04187" w:rsidRDefault="22262F94" w:rsidP="603880ED">
            <w:pPr>
              <w:rPr>
                <w:rFonts w:ascii="Fira Sans" w:hAnsi="Fira Sans"/>
              </w:rPr>
            </w:pPr>
          </w:p>
        </w:tc>
      </w:tr>
      <w:tr w:rsidR="22262F94" w:rsidRPr="00F04187" w14:paraId="6E8EF6F8" w14:textId="77777777" w:rsidTr="603880ED">
        <w:trPr>
          <w:trHeight w:val="300"/>
        </w:trPr>
        <w:tc>
          <w:tcPr>
            <w:tcW w:w="5102" w:type="dxa"/>
          </w:tcPr>
          <w:p w14:paraId="132030FC" w14:textId="3E1AB0B3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>Nome:</w:t>
            </w:r>
          </w:p>
          <w:p w14:paraId="20223141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 xml:space="preserve">Endereço Completo: </w:t>
            </w:r>
          </w:p>
          <w:p w14:paraId="36258C72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>CNPJ:</w:t>
            </w:r>
          </w:p>
          <w:p w14:paraId="5071EAF7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 xml:space="preserve">Representante Legal:  </w:t>
            </w:r>
          </w:p>
          <w:p w14:paraId="7F828179" w14:textId="3E7948A3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</w:rPr>
              <w:t>CPF:</w:t>
            </w:r>
          </w:p>
          <w:p w14:paraId="3CF82238" w14:textId="355202D8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</w:rPr>
              <w:t xml:space="preserve">Cargo: </w:t>
            </w:r>
            <w:r w:rsidR="00230FD7" w:rsidRPr="00F04187">
              <w:rPr>
                <w:rFonts w:ascii="Fira Sans" w:hAnsi="Fira Sans"/>
              </w:rPr>
              <w:br/>
            </w:r>
          </w:p>
          <w:p w14:paraId="375B976A" w14:textId="29B85A9A" w:rsidR="22262F94" w:rsidRPr="00F04187" w:rsidRDefault="22262F94" w:rsidP="603880ED">
            <w:pPr>
              <w:rPr>
                <w:rFonts w:ascii="Fira Sans" w:hAnsi="Fira Sans"/>
              </w:rPr>
            </w:pPr>
          </w:p>
        </w:tc>
        <w:tc>
          <w:tcPr>
            <w:tcW w:w="5102" w:type="dxa"/>
          </w:tcPr>
          <w:p w14:paraId="1C6AA801" w14:textId="297D94C3" w:rsidR="22262F94" w:rsidRPr="00F04187" w:rsidRDefault="22262F94" w:rsidP="603880ED">
            <w:pPr>
              <w:rPr>
                <w:rFonts w:ascii="Fira Sans" w:hAnsi="Fira Sans"/>
              </w:rPr>
            </w:pPr>
          </w:p>
        </w:tc>
      </w:tr>
      <w:tr w:rsidR="22262F94" w:rsidRPr="00F04187" w14:paraId="357F385E" w14:textId="77777777" w:rsidTr="603880ED">
        <w:trPr>
          <w:trHeight w:val="300"/>
        </w:trPr>
        <w:tc>
          <w:tcPr>
            <w:tcW w:w="5102" w:type="dxa"/>
          </w:tcPr>
          <w:p w14:paraId="009DB716" w14:textId="3E1AB0B3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>Nome:</w:t>
            </w:r>
          </w:p>
          <w:p w14:paraId="30B24ED9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 xml:space="preserve">Endereço Completo: </w:t>
            </w:r>
          </w:p>
          <w:p w14:paraId="6C35B3F3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>CNPJ:</w:t>
            </w:r>
          </w:p>
          <w:p w14:paraId="00489308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 xml:space="preserve">Representante Legal:  </w:t>
            </w:r>
          </w:p>
          <w:p w14:paraId="3E1C75D4" w14:textId="3E7948A3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</w:rPr>
              <w:t>CPF:</w:t>
            </w:r>
          </w:p>
          <w:p w14:paraId="4F18F5C0" w14:textId="355202D8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</w:rPr>
              <w:t xml:space="preserve">Cargo: </w:t>
            </w:r>
            <w:r w:rsidR="00230FD7" w:rsidRPr="00F04187">
              <w:rPr>
                <w:rFonts w:ascii="Fira Sans" w:hAnsi="Fira Sans"/>
              </w:rPr>
              <w:br/>
            </w:r>
          </w:p>
          <w:p w14:paraId="0EA9714C" w14:textId="5BE8ED44" w:rsidR="22262F94" w:rsidRPr="00F04187" w:rsidRDefault="22262F94" w:rsidP="603880ED">
            <w:pPr>
              <w:rPr>
                <w:rFonts w:ascii="Fira Sans" w:hAnsi="Fira Sans"/>
              </w:rPr>
            </w:pPr>
          </w:p>
        </w:tc>
        <w:tc>
          <w:tcPr>
            <w:tcW w:w="5102" w:type="dxa"/>
          </w:tcPr>
          <w:p w14:paraId="006DE526" w14:textId="297D94C3" w:rsidR="22262F94" w:rsidRPr="00F04187" w:rsidRDefault="22262F94" w:rsidP="603880ED">
            <w:pPr>
              <w:rPr>
                <w:rFonts w:ascii="Fira Sans" w:hAnsi="Fira Sans"/>
              </w:rPr>
            </w:pPr>
          </w:p>
        </w:tc>
      </w:tr>
      <w:tr w:rsidR="22262F94" w:rsidRPr="00F04187" w14:paraId="173AB49A" w14:textId="77777777" w:rsidTr="603880ED">
        <w:trPr>
          <w:trHeight w:val="300"/>
        </w:trPr>
        <w:tc>
          <w:tcPr>
            <w:tcW w:w="5102" w:type="dxa"/>
          </w:tcPr>
          <w:p w14:paraId="715D719E" w14:textId="3E1AB0B3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>Nome:</w:t>
            </w:r>
          </w:p>
          <w:p w14:paraId="2CCA6B71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 xml:space="preserve">Endereço Completo: </w:t>
            </w:r>
          </w:p>
          <w:p w14:paraId="0C3871B6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>CNPJ:</w:t>
            </w:r>
          </w:p>
          <w:p w14:paraId="3C849CC1" w14:textId="77777777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  <w:lang w:val="pt-BR"/>
              </w:rPr>
              <w:t xml:space="preserve">Representante Legal:  </w:t>
            </w:r>
          </w:p>
          <w:p w14:paraId="7541054A" w14:textId="3E7948A3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</w:rPr>
              <w:t>CPF:</w:t>
            </w:r>
          </w:p>
          <w:p w14:paraId="29ACAC9C" w14:textId="355202D8" w:rsidR="00230FD7" w:rsidRPr="00F04187" w:rsidRDefault="2F4FA3AC" w:rsidP="603880ED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color w:val="000000" w:themeColor="text1"/>
                <w:sz w:val="24"/>
                <w:szCs w:val="24"/>
              </w:rPr>
              <w:t xml:space="preserve">Cargo: </w:t>
            </w:r>
            <w:r w:rsidR="00230FD7" w:rsidRPr="00F04187">
              <w:rPr>
                <w:rFonts w:ascii="Fira Sans" w:hAnsi="Fira Sans"/>
              </w:rPr>
              <w:br/>
            </w:r>
          </w:p>
          <w:p w14:paraId="042E4216" w14:textId="7862FFFC" w:rsidR="22262F94" w:rsidRPr="00F04187" w:rsidRDefault="22262F94" w:rsidP="603880ED">
            <w:pPr>
              <w:rPr>
                <w:rFonts w:ascii="Fira Sans" w:hAnsi="Fira Sans"/>
              </w:rPr>
            </w:pPr>
          </w:p>
        </w:tc>
        <w:tc>
          <w:tcPr>
            <w:tcW w:w="5102" w:type="dxa"/>
          </w:tcPr>
          <w:p w14:paraId="2DF58D54" w14:textId="297D94C3" w:rsidR="22262F94" w:rsidRPr="00F04187" w:rsidRDefault="22262F94" w:rsidP="603880ED">
            <w:pPr>
              <w:rPr>
                <w:rFonts w:ascii="Fira Sans" w:hAnsi="Fira Sans"/>
              </w:rPr>
            </w:pPr>
          </w:p>
        </w:tc>
      </w:tr>
    </w:tbl>
    <w:p w14:paraId="55AC7E25" w14:textId="77777777" w:rsidR="00622107" w:rsidRPr="00F04187" w:rsidRDefault="0022206C">
      <w:pPr>
        <w:pStyle w:val="Ttulo2"/>
        <w:rPr>
          <w:rFonts w:ascii="Fira Sans" w:hAnsi="Fira Sans"/>
          <w:color w:val="000000" w:themeColor="text1"/>
          <w:sz w:val="24"/>
          <w:szCs w:val="24"/>
        </w:rPr>
      </w:pPr>
      <w:r w:rsidRPr="00F04187">
        <w:rPr>
          <w:rFonts w:ascii="Fira Sans" w:hAnsi="Fira Sans"/>
          <w:color w:val="000000" w:themeColor="text1"/>
          <w:sz w:val="24"/>
          <w:szCs w:val="24"/>
        </w:rPr>
        <w:t>3. Designação da Organização Líder</w:t>
      </w:r>
    </w:p>
    <w:p w14:paraId="557026EF" w14:textId="0BF74F87" w:rsidR="00622107" w:rsidRPr="00F04187" w:rsidRDefault="0022206C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As partes reconhecem a Organização [NOME] como responsável pela</w:t>
      </w:r>
      <w:r w:rsidR="00B8463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(exemplo</w:t>
      </w:r>
      <w:r w:rsidR="16E72B6E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s</w:t>
      </w:r>
      <w:r w:rsidR="00B8463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de texto</w:t>
      </w:r>
      <w:r w:rsidR="51405D9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abaixo</w:t>
      </w:r>
      <w:r w:rsidR="00B8463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)</w:t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: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- Coordenação geral da proposta e do Núcleo;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- Representação institucional e legal da Rede perante a FAS e o MMA;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- Gestão técnico-administrativa e financeira do projeto;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- Apresentação e prestação de contas dos recursos eventualmente repassados.</w:t>
      </w:r>
    </w:p>
    <w:p w14:paraId="4A928254" w14:textId="42A4C3C0" w:rsidR="00622107" w:rsidRPr="00F04187" w:rsidRDefault="0022206C">
      <w:pPr>
        <w:pStyle w:val="Ttulo2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4. Responsabilidades das Organizações Parceiras</w:t>
      </w:r>
      <w:r w:rsidR="00B8463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</w:t>
      </w:r>
    </w:p>
    <w:p w14:paraId="719EB2BE" w14:textId="45F666DB" w:rsidR="00622107" w:rsidRPr="00F04187" w:rsidRDefault="0022206C" w:rsidP="22262F94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Cada organização parceira compromete-se a</w:t>
      </w:r>
      <w:r w:rsidR="00B8463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(</w:t>
      </w:r>
      <w:r w:rsidR="58B0D42D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exemplos de texto abaixo</w:t>
      </w:r>
      <w:r w:rsidR="00B8463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):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- Cumprir os papéis definidos no Plano de Trabalho;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lastRenderedPageBreak/>
        <w:t>- Cooperar com a execução técnica das ações previstas;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- Contribuir com sua capacidade institucional, territorial e técnica;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- Cumprir as diretrizes de equidade, participação, salvaguardas socioambientais e transparência.</w:t>
      </w:r>
    </w:p>
    <w:p w14:paraId="4EE0D13A" w14:textId="65221B09" w:rsidR="00622107" w:rsidRPr="00F04187" w:rsidRDefault="0022206C" w:rsidP="22262F94">
      <w:pPr>
        <w:pStyle w:val="Ttulo2"/>
        <w:spacing w:after="100"/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5. Governança e Tomada de Decisão</w:t>
      </w:r>
      <w:r w:rsidR="00B84635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(exemplo de texto):</w:t>
      </w: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b w:val="0"/>
          <w:bCs w:val="0"/>
          <w:color w:val="000000" w:themeColor="text1"/>
          <w:sz w:val="24"/>
          <w:szCs w:val="24"/>
          <w:lang w:val="pt-BR"/>
        </w:rPr>
        <w:t>A Rede funcionará com base em governança colegiada, com reuniões periódicas, registros de decisões e divisão clara de responsabilidades, conforme previsto no Plano de Trabalho.</w:t>
      </w:r>
    </w:p>
    <w:p w14:paraId="21C77DE8" w14:textId="77777777" w:rsidR="00622107" w:rsidRPr="00F04187" w:rsidRDefault="0022206C">
      <w:pPr>
        <w:pStyle w:val="Ttulo2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6. Prazo de Vigência</w:t>
      </w:r>
    </w:p>
    <w:p w14:paraId="7D35ECF8" w14:textId="77777777" w:rsidR="00622107" w:rsidRPr="00F04187" w:rsidRDefault="0022206C" w:rsidP="00B84635">
      <w:pPr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Este acordo tem vigência a partir da data de assinatura e permanecerá válido enquanto durar a execução das ações previstas no Plano de Trabalho, podendo ser renovado pelas partes.</w:t>
      </w:r>
    </w:p>
    <w:p w14:paraId="72449B96" w14:textId="25919086" w:rsidR="00B84635" w:rsidRPr="00F04187" w:rsidRDefault="0022206C" w:rsidP="22262F94">
      <w:pPr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F04187">
        <w:rPr>
          <w:rFonts w:ascii="Fira Sans" w:hAnsi="Fira Sans"/>
          <w:lang w:val="pt-BR"/>
        </w:rPr>
        <w:br/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Assina</w:t>
      </w:r>
      <w:r w:rsidR="225D0483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>m</w:t>
      </w:r>
      <w:r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esta declaração as organizações integrantes da Rede</w:t>
      </w:r>
      <w:r w:rsidR="2A381994" w:rsidRPr="00F04187">
        <w:rPr>
          <w:rFonts w:ascii="Fira Sans" w:hAnsi="Fira Sans"/>
          <w:color w:val="000000" w:themeColor="text1"/>
          <w:sz w:val="24"/>
          <w:szCs w:val="24"/>
          <w:lang w:val="pt-BR"/>
        </w:rPr>
        <w:t xml:space="preserve"> (assinam eletronicamente ou fisicamente):</w:t>
      </w:r>
    </w:p>
    <w:p w14:paraId="18D0CF12" w14:textId="4D11B038" w:rsidR="00622107" w:rsidRPr="00F04187" w:rsidRDefault="00622107" w:rsidP="00B84635">
      <w:pPr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</w:p>
    <w:tbl>
      <w:tblPr>
        <w:tblStyle w:val="Tabelacomgrade"/>
        <w:tblW w:w="9498" w:type="dxa"/>
        <w:tblInd w:w="-431" w:type="dxa"/>
        <w:tblLook w:val="04A0" w:firstRow="1" w:lastRow="0" w:firstColumn="1" w:lastColumn="0" w:noHBand="0" w:noVBand="1"/>
      </w:tblPr>
      <w:tblGrid>
        <w:gridCol w:w="2589"/>
        <w:gridCol w:w="2373"/>
        <w:gridCol w:w="1942"/>
        <w:gridCol w:w="2594"/>
      </w:tblGrid>
      <w:tr w:rsidR="00B84635" w:rsidRPr="00F04187" w14:paraId="6E54CBBC" w14:textId="77777777" w:rsidTr="00FB4C35">
        <w:tc>
          <w:tcPr>
            <w:tcW w:w="2589" w:type="dxa"/>
            <w:shd w:val="clear" w:color="auto" w:fill="F4C542"/>
            <w:vAlign w:val="center"/>
          </w:tcPr>
          <w:p w14:paraId="1DA4AB73" w14:textId="77777777" w:rsidR="00622107" w:rsidRPr="00F04187" w:rsidRDefault="0022206C" w:rsidP="00470D2C">
            <w:pPr>
              <w:jc w:val="center"/>
              <w:rPr>
                <w:rFonts w:ascii="Fira Sans" w:hAnsi="Fira Sans"/>
                <w:b/>
                <w:bCs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b/>
                <w:bCs/>
                <w:color w:val="000000" w:themeColor="text1"/>
                <w:sz w:val="24"/>
                <w:szCs w:val="24"/>
              </w:rPr>
              <w:t>Nome da Organização</w:t>
            </w:r>
          </w:p>
        </w:tc>
        <w:tc>
          <w:tcPr>
            <w:tcW w:w="2373" w:type="dxa"/>
            <w:shd w:val="clear" w:color="auto" w:fill="F4C542"/>
            <w:vAlign w:val="center"/>
          </w:tcPr>
          <w:p w14:paraId="5152204F" w14:textId="77777777" w:rsidR="00622107" w:rsidRPr="00F04187" w:rsidRDefault="0022206C" w:rsidP="00470D2C">
            <w:pPr>
              <w:jc w:val="center"/>
              <w:rPr>
                <w:rFonts w:ascii="Fira Sans" w:hAnsi="Fira Sans"/>
                <w:b/>
                <w:bCs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b/>
                <w:bCs/>
                <w:color w:val="000000" w:themeColor="text1"/>
                <w:sz w:val="24"/>
                <w:szCs w:val="24"/>
              </w:rPr>
              <w:t>Representante Legal</w:t>
            </w:r>
          </w:p>
        </w:tc>
        <w:tc>
          <w:tcPr>
            <w:tcW w:w="1942" w:type="dxa"/>
            <w:shd w:val="clear" w:color="auto" w:fill="F4C542"/>
            <w:vAlign w:val="center"/>
          </w:tcPr>
          <w:p w14:paraId="56AE661E" w14:textId="77777777" w:rsidR="00622107" w:rsidRPr="00F04187" w:rsidRDefault="0022206C" w:rsidP="00470D2C">
            <w:pPr>
              <w:jc w:val="center"/>
              <w:rPr>
                <w:rFonts w:ascii="Fira Sans" w:hAnsi="Fira Sans"/>
                <w:b/>
                <w:bCs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b/>
                <w:bCs/>
                <w:color w:val="000000" w:themeColor="text1"/>
                <w:sz w:val="24"/>
                <w:szCs w:val="24"/>
              </w:rPr>
              <w:t>Cargo</w:t>
            </w:r>
          </w:p>
        </w:tc>
        <w:tc>
          <w:tcPr>
            <w:tcW w:w="2594" w:type="dxa"/>
            <w:shd w:val="clear" w:color="auto" w:fill="F4C542"/>
            <w:vAlign w:val="center"/>
          </w:tcPr>
          <w:p w14:paraId="7B906A8E" w14:textId="77777777" w:rsidR="00622107" w:rsidRPr="00F04187" w:rsidRDefault="0022206C" w:rsidP="00470D2C">
            <w:pPr>
              <w:jc w:val="center"/>
              <w:rPr>
                <w:rFonts w:ascii="Fira Sans" w:hAnsi="Fira Sans"/>
                <w:b/>
                <w:bCs/>
                <w:color w:val="000000" w:themeColor="text1"/>
                <w:sz w:val="24"/>
                <w:szCs w:val="24"/>
              </w:rPr>
            </w:pPr>
            <w:r w:rsidRPr="00F04187">
              <w:rPr>
                <w:rFonts w:ascii="Fira Sans" w:hAnsi="Fira Sans"/>
                <w:b/>
                <w:bCs/>
                <w:color w:val="000000" w:themeColor="text1"/>
                <w:sz w:val="24"/>
                <w:szCs w:val="24"/>
              </w:rPr>
              <w:t>Assinatura</w:t>
            </w:r>
          </w:p>
        </w:tc>
      </w:tr>
      <w:tr w:rsidR="00B84635" w:rsidRPr="00F04187" w14:paraId="1BA71027" w14:textId="77777777" w:rsidTr="00944E87">
        <w:tc>
          <w:tcPr>
            <w:tcW w:w="2589" w:type="dxa"/>
          </w:tcPr>
          <w:p w14:paraId="4618D8C4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</w:tcPr>
          <w:p w14:paraId="4240BF94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</w:tcPr>
          <w:p w14:paraId="49026B94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594" w:type="dxa"/>
          </w:tcPr>
          <w:p w14:paraId="7CE5EC4C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</w:tr>
      <w:tr w:rsidR="00B84635" w:rsidRPr="00F04187" w14:paraId="70230BA3" w14:textId="77777777" w:rsidTr="00944E87">
        <w:tc>
          <w:tcPr>
            <w:tcW w:w="2589" w:type="dxa"/>
          </w:tcPr>
          <w:p w14:paraId="73237B69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</w:tcPr>
          <w:p w14:paraId="334263C8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</w:tcPr>
          <w:p w14:paraId="14FAB438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594" w:type="dxa"/>
          </w:tcPr>
          <w:p w14:paraId="70E08389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</w:tr>
      <w:tr w:rsidR="00B84635" w:rsidRPr="00F04187" w14:paraId="51BA373C" w14:textId="77777777" w:rsidTr="00944E87">
        <w:tc>
          <w:tcPr>
            <w:tcW w:w="2589" w:type="dxa"/>
          </w:tcPr>
          <w:p w14:paraId="0B826993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</w:tcPr>
          <w:p w14:paraId="2518DB89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</w:tcPr>
          <w:p w14:paraId="45AAD3E9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594" w:type="dxa"/>
          </w:tcPr>
          <w:p w14:paraId="459073E0" w14:textId="77777777" w:rsidR="00622107" w:rsidRPr="00F04187" w:rsidRDefault="00622107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</w:tr>
      <w:tr w:rsidR="00470D2C" w:rsidRPr="00F04187" w14:paraId="392AB1E1" w14:textId="77777777" w:rsidTr="00944E87">
        <w:tc>
          <w:tcPr>
            <w:tcW w:w="2589" w:type="dxa"/>
          </w:tcPr>
          <w:p w14:paraId="4407EC73" w14:textId="77777777" w:rsidR="00470D2C" w:rsidRPr="00F04187" w:rsidRDefault="00470D2C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</w:tcPr>
          <w:p w14:paraId="7F06D6DC" w14:textId="77777777" w:rsidR="00470D2C" w:rsidRPr="00F04187" w:rsidRDefault="00470D2C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</w:tcPr>
          <w:p w14:paraId="446DA304" w14:textId="77777777" w:rsidR="00470D2C" w:rsidRPr="00F04187" w:rsidRDefault="00470D2C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594" w:type="dxa"/>
          </w:tcPr>
          <w:p w14:paraId="3D13BC47" w14:textId="77777777" w:rsidR="00470D2C" w:rsidRPr="00F04187" w:rsidRDefault="00470D2C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</w:tr>
      <w:tr w:rsidR="00470D2C" w:rsidRPr="00F04187" w14:paraId="3D86BEA4" w14:textId="77777777" w:rsidTr="00944E87">
        <w:tc>
          <w:tcPr>
            <w:tcW w:w="2589" w:type="dxa"/>
          </w:tcPr>
          <w:p w14:paraId="35F6E685" w14:textId="77777777" w:rsidR="00470D2C" w:rsidRPr="00F04187" w:rsidRDefault="00470D2C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</w:tcPr>
          <w:p w14:paraId="5BF657BA" w14:textId="77777777" w:rsidR="00470D2C" w:rsidRPr="00F04187" w:rsidRDefault="00470D2C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1942" w:type="dxa"/>
          </w:tcPr>
          <w:p w14:paraId="14906B7D" w14:textId="77777777" w:rsidR="00470D2C" w:rsidRPr="00F04187" w:rsidRDefault="00470D2C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  <w:tc>
          <w:tcPr>
            <w:tcW w:w="2594" w:type="dxa"/>
          </w:tcPr>
          <w:p w14:paraId="037869FD" w14:textId="77777777" w:rsidR="00470D2C" w:rsidRPr="00F04187" w:rsidRDefault="00470D2C">
            <w:pPr>
              <w:rPr>
                <w:rFonts w:ascii="Fira Sans" w:hAnsi="Fira Sans"/>
                <w:color w:val="000000" w:themeColor="text1"/>
                <w:sz w:val="24"/>
                <w:szCs w:val="24"/>
              </w:rPr>
            </w:pPr>
          </w:p>
        </w:tc>
      </w:tr>
    </w:tbl>
    <w:p w14:paraId="6FE5D0FC" w14:textId="77777777" w:rsidR="0022206C" w:rsidRPr="00F04187" w:rsidRDefault="0022206C">
      <w:pPr>
        <w:rPr>
          <w:rFonts w:ascii="Fira Sans" w:hAnsi="Fira Sans"/>
          <w:color w:val="000000" w:themeColor="text1"/>
          <w:sz w:val="24"/>
          <w:szCs w:val="24"/>
        </w:rPr>
      </w:pPr>
    </w:p>
    <w:sectPr w:rsidR="0022206C" w:rsidRPr="00F04187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CD7A5" w14:textId="77777777" w:rsidR="009A0D04" w:rsidRDefault="009A0D04" w:rsidP="00432073">
      <w:pPr>
        <w:spacing w:after="0" w:line="240" w:lineRule="auto"/>
      </w:pPr>
      <w:r>
        <w:separator/>
      </w:r>
    </w:p>
  </w:endnote>
  <w:endnote w:type="continuationSeparator" w:id="0">
    <w:p w14:paraId="128D0046" w14:textId="77777777" w:rsidR="009A0D04" w:rsidRDefault="009A0D04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D5EFE" w14:textId="77777777" w:rsidR="00BB7C68" w:rsidRDefault="00BB7C6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21B4E3DA" w:rsidR="00CA405E" w:rsidRPr="0015423B" w:rsidRDefault="00BB7C68" w:rsidP="0015423B">
    <w:pPr>
      <w:pStyle w:val="Rodap"/>
      <w:rPr>
        <w:lang w:val="pt-BR"/>
      </w:rPr>
    </w:pPr>
    <w:r>
      <w:rPr>
        <w:noProof/>
      </w:rPr>
      <w:drawing>
        <wp:inline distT="0" distB="0" distL="0" distR="0" wp14:anchorId="3806748F" wp14:editId="223E7897">
          <wp:extent cx="5486400" cy="808990"/>
          <wp:effectExtent l="0" t="0" r="0" b="0"/>
          <wp:docPr id="168830957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C45A" w14:textId="77777777" w:rsidR="00BB7C68" w:rsidRDefault="00BB7C6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D617C" w14:textId="77777777" w:rsidR="009A0D04" w:rsidRDefault="009A0D04" w:rsidP="00432073">
      <w:pPr>
        <w:spacing w:after="0" w:line="240" w:lineRule="auto"/>
      </w:pPr>
      <w:r>
        <w:separator/>
      </w:r>
    </w:p>
  </w:footnote>
  <w:footnote w:type="continuationSeparator" w:id="0">
    <w:p w14:paraId="06A41CA0" w14:textId="77777777" w:rsidR="009A0D04" w:rsidRDefault="009A0D04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9E6CC" w14:textId="77777777" w:rsidR="00BB7C68" w:rsidRDefault="00BB7C6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4072060D" w:rsidR="00432073" w:rsidRDefault="00BB7C68" w:rsidP="00BB7C68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6D29" w14:textId="77777777" w:rsidR="00BB7C68" w:rsidRDefault="00BB7C68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18788C"/>
    <w:rsid w:val="0022206C"/>
    <w:rsid w:val="00230FD7"/>
    <w:rsid w:val="0029639D"/>
    <w:rsid w:val="00326F90"/>
    <w:rsid w:val="00331C4D"/>
    <w:rsid w:val="003C0A6A"/>
    <w:rsid w:val="00432073"/>
    <w:rsid w:val="00450F07"/>
    <w:rsid w:val="00470D2C"/>
    <w:rsid w:val="00530599"/>
    <w:rsid w:val="006129A0"/>
    <w:rsid w:val="00622107"/>
    <w:rsid w:val="00624B98"/>
    <w:rsid w:val="00944E87"/>
    <w:rsid w:val="00995E70"/>
    <w:rsid w:val="009A0D04"/>
    <w:rsid w:val="00A942B9"/>
    <w:rsid w:val="00AA1D8D"/>
    <w:rsid w:val="00B47730"/>
    <w:rsid w:val="00B84635"/>
    <w:rsid w:val="00B96817"/>
    <w:rsid w:val="00BB7C68"/>
    <w:rsid w:val="00CA405E"/>
    <w:rsid w:val="00CB0664"/>
    <w:rsid w:val="00E45C90"/>
    <w:rsid w:val="00ED1664"/>
    <w:rsid w:val="00F04187"/>
    <w:rsid w:val="00F73170"/>
    <w:rsid w:val="00FB4C35"/>
    <w:rsid w:val="00FC693F"/>
    <w:rsid w:val="030A6074"/>
    <w:rsid w:val="072DCEEC"/>
    <w:rsid w:val="080FC4A5"/>
    <w:rsid w:val="08BB1AF0"/>
    <w:rsid w:val="08E5B5A1"/>
    <w:rsid w:val="0BBD41E6"/>
    <w:rsid w:val="0DFA1472"/>
    <w:rsid w:val="0FD5C2B7"/>
    <w:rsid w:val="16E72B6E"/>
    <w:rsid w:val="19B7EC3F"/>
    <w:rsid w:val="1B12E79D"/>
    <w:rsid w:val="1E35BAAB"/>
    <w:rsid w:val="22262F94"/>
    <w:rsid w:val="225D0483"/>
    <w:rsid w:val="22C40A51"/>
    <w:rsid w:val="2A381994"/>
    <w:rsid w:val="2C3F7877"/>
    <w:rsid w:val="2DE2011C"/>
    <w:rsid w:val="2F4FA3AC"/>
    <w:rsid w:val="31C83129"/>
    <w:rsid w:val="33060319"/>
    <w:rsid w:val="350D5CFA"/>
    <w:rsid w:val="36FCA0DE"/>
    <w:rsid w:val="370AD6A9"/>
    <w:rsid w:val="3A953D1D"/>
    <w:rsid w:val="3B9EE66E"/>
    <w:rsid w:val="3BFAFE3C"/>
    <w:rsid w:val="3E2603BA"/>
    <w:rsid w:val="41E3E543"/>
    <w:rsid w:val="43816506"/>
    <w:rsid w:val="4A9FF0FD"/>
    <w:rsid w:val="4E599A10"/>
    <w:rsid w:val="51405D95"/>
    <w:rsid w:val="5585B700"/>
    <w:rsid w:val="5692815C"/>
    <w:rsid w:val="58B0D42D"/>
    <w:rsid w:val="599CA51C"/>
    <w:rsid w:val="5A8B880A"/>
    <w:rsid w:val="603880ED"/>
    <w:rsid w:val="61267FB4"/>
    <w:rsid w:val="65DF2442"/>
    <w:rsid w:val="667E4B94"/>
    <w:rsid w:val="7694BA48"/>
    <w:rsid w:val="7889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DA1D67-AB0F-4589-9893-003BD104D1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2253</Characters>
  <Application>Microsoft Office Word</Application>
  <DocSecurity>0</DocSecurity>
  <Lines>18</Lines>
  <Paragraphs>5</Paragraphs>
  <ScaleCrop>false</ScaleCrop>
  <Manager/>
  <Company/>
  <LinksUpToDate>false</LinksUpToDate>
  <CharactersWithSpaces>2665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Vinícius Venancio de Sousa</cp:lastModifiedBy>
  <cp:revision>24</cp:revision>
  <dcterms:created xsi:type="dcterms:W3CDTF">2025-07-21T20:21:00Z</dcterms:created>
  <dcterms:modified xsi:type="dcterms:W3CDTF">2026-07-10T18:54:00Z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